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7E662" w14:textId="77777777" w:rsidR="005201A8" w:rsidRDefault="00000000">
      <w:pPr>
        <w:pStyle w:val="Title"/>
        <w:jc w:val="center"/>
      </w:pPr>
      <w:r>
        <w:t>KS3 AI Curriculum Overview</w:t>
      </w:r>
    </w:p>
    <w:p w14:paraId="6A8E0B00" w14:textId="77777777" w:rsidR="005201A8" w:rsidRDefault="00000000">
      <w:pPr>
        <w:jc w:val="center"/>
      </w:pPr>
      <w:r>
        <w:t>3-Year Progressive Journey | Years 7, 8, 9 | UNESCO, DfE &amp; Ofsted Aligned</w:t>
      </w:r>
    </w:p>
    <w:p w14:paraId="6648F130" w14:textId="77777777" w:rsidR="005201A8" w:rsidRDefault="005201A8"/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2520"/>
        <w:gridCol w:w="2520"/>
        <w:gridCol w:w="2520"/>
        <w:gridCol w:w="2520"/>
      </w:tblGrid>
      <w:tr w:rsidR="005201A8" w14:paraId="70FF88A3" w14:textId="77777777" w:rsidTr="005201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20" w:type="dxa"/>
          </w:tcPr>
          <w:p w14:paraId="1759B7C0" w14:textId="77777777" w:rsidR="005201A8" w:rsidRDefault="00000000">
            <w:r>
              <w:t>Duration</w:t>
            </w:r>
          </w:p>
        </w:tc>
        <w:tc>
          <w:tcPr>
            <w:tcW w:w="2520" w:type="dxa"/>
          </w:tcPr>
          <w:p w14:paraId="67EAF725" w14:textId="77777777" w:rsidR="005201A8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Lessons</w:t>
            </w:r>
          </w:p>
        </w:tc>
        <w:tc>
          <w:tcPr>
            <w:tcW w:w="2520" w:type="dxa"/>
          </w:tcPr>
          <w:p w14:paraId="3C1841B3" w14:textId="77777777" w:rsidR="005201A8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Assessment</w:t>
            </w:r>
          </w:p>
        </w:tc>
        <w:tc>
          <w:tcPr>
            <w:tcW w:w="2520" w:type="dxa"/>
          </w:tcPr>
          <w:p w14:paraId="099D4227" w14:textId="77777777" w:rsidR="005201A8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Alignment</w:t>
            </w:r>
          </w:p>
        </w:tc>
      </w:tr>
      <w:tr w:rsidR="005201A8" w14:paraId="31C8EF6C" w14:textId="77777777" w:rsidTr="005201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20" w:type="dxa"/>
          </w:tcPr>
          <w:p w14:paraId="1629D771" w14:textId="77777777" w:rsidR="005201A8" w:rsidRDefault="00000000">
            <w:r>
              <w:t>18 hours</w:t>
            </w:r>
            <w:r>
              <w:br/>
              <w:t>(6 per year)</w:t>
            </w:r>
          </w:p>
        </w:tc>
        <w:tc>
          <w:tcPr>
            <w:tcW w:w="2520" w:type="dxa"/>
          </w:tcPr>
          <w:p w14:paraId="5E3AD833" w14:textId="77777777" w:rsidR="005201A8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18 lessons</w:t>
            </w:r>
            <w:r>
              <w:br/>
              <w:t>+ 9 homeworks</w:t>
            </w:r>
          </w:p>
        </w:tc>
        <w:tc>
          <w:tcPr>
            <w:tcW w:w="2520" w:type="dxa"/>
          </w:tcPr>
          <w:p w14:paraId="128507AE" w14:textId="77777777" w:rsidR="005201A8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 assessments</w:t>
            </w:r>
            <w:r>
              <w:br/>
              <w:t>(20 MCQs each)</w:t>
            </w:r>
          </w:p>
        </w:tc>
        <w:tc>
          <w:tcPr>
            <w:tcW w:w="2520" w:type="dxa"/>
          </w:tcPr>
          <w:p w14:paraId="148447F3" w14:textId="77777777" w:rsidR="005201A8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UNESCO</w:t>
            </w:r>
            <w:r>
              <w:br/>
              <w:t>DfE</w:t>
            </w:r>
            <w:r>
              <w:br/>
              <w:t>Ofsted (99%)</w:t>
            </w:r>
          </w:p>
        </w:tc>
      </w:tr>
    </w:tbl>
    <w:p w14:paraId="0495DA47" w14:textId="77777777" w:rsidR="005201A8" w:rsidRDefault="005201A8"/>
    <w:p w14:paraId="03E399AF" w14:textId="77777777" w:rsidR="005201A8" w:rsidRDefault="00000000">
      <w:pPr>
        <w:pStyle w:val="Heading1"/>
      </w:pPr>
      <w:r>
        <w:t>Three-Year Progressive Journey</w:t>
      </w:r>
    </w:p>
    <w:p w14:paraId="4D8B716A" w14:textId="77777777" w:rsidR="005201A8" w:rsidRDefault="00000000">
      <w:pPr>
        <w:pStyle w:val="Heading2"/>
      </w:pPr>
      <w:r>
        <w:t>Year 7: UNDERSTAND (Introduction to AI)</w:t>
      </w:r>
    </w:p>
    <w:p w14:paraId="798ADB1A" w14:textId="77777777" w:rsidR="005201A8" w:rsidRDefault="00000000">
      <w:r>
        <w:t>UNESCO Level 1 | Focus: Foundation &amp; Safety</w:t>
      </w:r>
    </w:p>
    <w:tbl>
      <w:tblPr>
        <w:tblStyle w:val="LightList-Accent1"/>
        <w:tblW w:w="0" w:type="auto"/>
        <w:tblLook w:val="04A0" w:firstRow="1" w:lastRow="0" w:firstColumn="1" w:lastColumn="0" w:noHBand="0" w:noVBand="1"/>
      </w:tblPr>
      <w:tblGrid>
        <w:gridCol w:w="5040"/>
        <w:gridCol w:w="5040"/>
      </w:tblGrid>
      <w:tr w:rsidR="005201A8" w14:paraId="5134D244" w14:textId="77777777" w:rsidTr="005201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40" w:type="dxa"/>
          </w:tcPr>
          <w:p w14:paraId="5F046E5A" w14:textId="77777777" w:rsidR="005201A8" w:rsidRDefault="00000000">
            <w:r>
              <w:t>Topics</w:t>
            </w:r>
          </w:p>
        </w:tc>
        <w:tc>
          <w:tcPr>
            <w:tcW w:w="5040" w:type="dxa"/>
          </w:tcPr>
          <w:p w14:paraId="480A60EA" w14:textId="77777777" w:rsidR="005201A8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Key Outcomes</w:t>
            </w:r>
          </w:p>
        </w:tc>
      </w:tr>
      <w:tr w:rsidR="005201A8" w14:paraId="4E0CBDE9" w14:textId="77777777" w:rsidTr="005201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40" w:type="dxa"/>
          </w:tcPr>
          <w:p w14:paraId="72734BB3" w14:textId="77777777" w:rsidR="005201A8" w:rsidRDefault="00000000">
            <w:r>
              <w:t>1. What is AI?</w:t>
            </w:r>
            <w:r>
              <w:br/>
              <w:t>2. How AI Learns</w:t>
            </w:r>
            <w:r>
              <w:br/>
              <w:t>3. AI in Our Lives</w:t>
            </w:r>
            <w:r>
              <w:br/>
              <w:t>4. Human Agency</w:t>
            </w:r>
            <w:r>
              <w:br/>
              <w:t>5. Staying Safe</w:t>
            </w:r>
            <w:r>
              <w:br/>
              <w:t>6. Assessment</w:t>
            </w:r>
          </w:p>
        </w:tc>
        <w:tc>
          <w:tcPr>
            <w:tcW w:w="5040" w:type="dxa"/>
          </w:tcPr>
          <w:p w14:paraId="4C2BF96E" w14:textId="77777777" w:rsidR="005201A8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• Define and recognize AI</w:t>
            </w:r>
            <w:r>
              <w:br/>
              <w:t>• Understand training data</w:t>
            </w:r>
            <w:r>
              <w:br/>
              <w:t>• Identify AI applications</w:t>
            </w:r>
            <w:r>
              <w:br/>
              <w:t>• Recognize human control</w:t>
            </w:r>
            <w:r>
              <w:br/>
              <w:t>• Practice safe AI use</w:t>
            </w:r>
            <w:r>
              <w:br/>
              <w:t>• Report AI misuse</w:t>
            </w:r>
          </w:p>
        </w:tc>
      </w:tr>
    </w:tbl>
    <w:p w14:paraId="59DE8263" w14:textId="77777777" w:rsidR="005201A8" w:rsidRDefault="005201A8"/>
    <w:p w14:paraId="483CFBA3" w14:textId="77777777" w:rsidR="005201A8" w:rsidRDefault="00000000">
      <w:pPr>
        <w:pStyle w:val="Heading2"/>
      </w:pPr>
      <w:r>
        <w:t>Year 8: APPLY (Ethics and Algorithms)</w:t>
      </w:r>
    </w:p>
    <w:p w14:paraId="668E76BA" w14:textId="77777777" w:rsidR="005201A8" w:rsidRDefault="00000000">
      <w:r>
        <w:t>UNESCO Level 2 | Focus: Critical Thinking &amp; Ethics</w:t>
      </w:r>
    </w:p>
    <w:tbl>
      <w:tblPr>
        <w:tblStyle w:val="LightList-Accent1"/>
        <w:tblW w:w="0" w:type="auto"/>
        <w:tblLook w:val="04A0" w:firstRow="1" w:lastRow="0" w:firstColumn="1" w:lastColumn="0" w:noHBand="0" w:noVBand="1"/>
      </w:tblPr>
      <w:tblGrid>
        <w:gridCol w:w="5040"/>
        <w:gridCol w:w="5040"/>
      </w:tblGrid>
      <w:tr w:rsidR="005201A8" w14:paraId="36694BB4" w14:textId="77777777" w:rsidTr="005201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40" w:type="dxa"/>
          </w:tcPr>
          <w:p w14:paraId="026DA799" w14:textId="77777777" w:rsidR="005201A8" w:rsidRDefault="00000000">
            <w:r>
              <w:t>Topics</w:t>
            </w:r>
          </w:p>
        </w:tc>
        <w:tc>
          <w:tcPr>
            <w:tcW w:w="5040" w:type="dxa"/>
          </w:tcPr>
          <w:p w14:paraId="43C34CE2" w14:textId="77777777" w:rsidR="005201A8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Key Outcomes</w:t>
            </w:r>
          </w:p>
        </w:tc>
      </w:tr>
      <w:tr w:rsidR="005201A8" w14:paraId="7F19AD6F" w14:textId="77777777" w:rsidTr="005201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40" w:type="dxa"/>
          </w:tcPr>
          <w:p w14:paraId="0089FB75" w14:textId="77777777" w:rsidR="005201A8" w:rsidRDefault="00000000">
            <w:r>
              <w:t>1. Algorithms</w:t>
            </w:r>
            <w:r>
              <w:br/>
              <w:t>2. Bias in AI ★</w:t>
            </w:r>
            <w:r>
              <w:br/>
              <w:t>3. AI Ethics</w:t>
            </w:r>
            <w:r>
              <w:br/>
              <w:t>4. Copyright &amp; IP</w:t>
            </w:r>
            <w:r>
              <w:br/>
              <w:t>5. Transparency</w:t>
            </w:r>
            <w:r>
              <w:br/>
              <w:t>6. Assessment</w:t>
            </w:r>
          </w:p>
        </w:tc>
        <w:tc>
          <w:tcPr>
            <w:tcW w:w="5040" w:type="dxa"/>
          </w:tcPr>
          <w:p w14:paraId="48805A6C" w14:textId="77777777" w:rsidR="005201A8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• Understand algorithms</w:t>
            </w:r>
            <w:r>
              <w:br/>
              <w:t>• Recognize and experience bias</w:t>
            </w:r>
            <w:r>
              <w:br/>
              <w:t>• Apply UNESCO 6 principles</w:t>
            </w:r>
            <w:r>
              <w:br/>
              <w:t>• Practice academic integrity</w:t>
            </w:r>
            <w:r>
              <w:br/>
              <w:t>• Know GDPR rights</w:t>
            </w:r>
            <w:r>
              <w:br/>
              <w:t>• Evaluate AI ethically</w:t>
            </w:r>
          </w:p>
        </w:tc>
      </w:tr>
    </w:tbl>
    <w:p w14:paraId="171F7C94" w14:textId="77777777" w:rsidR="005201A8" w:rsidRDefault="005201A8"/>
    <w:p w14:paraId="2DFAF9FB" w14:textId="77777777" w:rsidR="005201A8" w:rsidRDefault="00000000">
      <w:pPr>
        <w:pStyle w:val="Heading2"/>
      </w:pPr>
      <w:r>
        <w:t>Year 9: CREATE (Creating with AI)</w:t>
      </w:r>
    </w:p>
    <w:p w14:paraId="1054DF37" w14:textId="77777777" w:rsidR="005201A8" w:rsidRDefault="00000000">
      <w:r>
        <w:t>UNESCO Level 3 | Focus: Building &amp; Citizenship</w:t>
      </w:r>
    </w:p>
    <w:tbl>
      <w:tblPr>
        <w:tblStyle w:val="LightList-Accent1"/>
        <w:tblW w:w="0" w:type="auto"/>
        <w:tblLook w:val="04A0" w:firstRow="1" w:lastRow="0" w:firstColumn="1" w:lastColumn="0" w:noHBand="0" w:noVBand="1"/>
      </w:tblPr>
      <w:tblGrid>
        <w:gridCol w:w="5040"/>
        <w:gridCol w:w="5040"/>
      </w:tblGrid>
      <w:tr w:rsidR="005201A8" w14:paraId="1D32F50C" w14:textId="77777777" w:rsidTr="005201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40" w:type="dxa"/>
          </w:tcPr>
          <w:p w14:paraId="2303E9F8" w14:textId="77777777" w:rsidR="005201A8" w:rsidRDefault="00000000">
            <w:r>
              <w:t>Topics</w:t>
            </w:r>
          </w:p>
        </w:tc>
        <w:tc>
          <w:tcPr>
            <w:tcW w:w="5040" w:type="dxa"/>
          </w:tcPr>
          <w:p w14:paraId="68339047" w14:textId="77777777" w:rsidR="005201A8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Key Outcomes</w:t>
            </w:r>
          </w:p>
        </w:tc>
      </w:tr>
      <w:tr w:rsidR="005201A8" w14:paraId="74249A6B" w14:textId="77777777" w:rsidTr="005201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40" w:type="dxa"/>
          </w:tcPr>
          <w:p w14:paraId="46EF8D7F" w14:textId="77777777" w:rsidR="005201A8" w:rsidRDefault="00000000">
            <w:r>
              <w:t>1. AI Data Quality</w:t>
            </w:r>
            <w:r>
              <w:br/>
              <w:t>2. Build AI Model</w:t>
            </w:r>
            <w:r>
              <w:br/>
              <w:t>3. AI for Good</w:t>
            </w:r>
            <w:r>
              <w:br/>
              <w:t>4. System Design</w:t>
            </w:r>
            <w:r>
              <w:br/>
              <w:t>5. AI Citizenship ★</w:t>
            </w:r>
            <w:r>
              <w:br/>
              <w:t>6. Assessment</w:t>
            </w:r>
          </w:p>
        </w:tc>
        <w:tc>
          <w:tcPr>
            <w:tcW w:w="5040" w:type="dxa"/>
          </w:tcPr>
          <w:p w14:paraId="6F142D8E" w14:textId="77777777" w:rsidR="005201A8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• Evaluate data quality</w:t>
            </w:r>
            <w:r>
              <w:br/>
              <w:t>• Build working AI with Teachable Machine</w:t>
            </w:r>
            <w:r>
              <w:br/>
              <w:t>• Scope problems for AI</w:t>
            </w:r>
            <w:r>
              <w:br/>
              <w:t>• Design ethical AI systems</w:t>
            </w:r>
            <w:r>
              <w:br/>
              <w:t>• Contribute to school AI decisions</w:t>
            </w:r>
            <w:r>
              <w:br/>
              <w:t>• Demonstrate AI citizenship</w:t>
            </w:r>
          </w:p>
        </w:tc>
      </w:tr>
    </w:tbl>
    <w:p w14:paraId="3B44E233" w14:textId="77777777" w:rsidR="005201A8" w:rsidRDefault="005201A8"/>
    <w:p w14:paraId="5CA68495" w14:textId="77777777" w:rsidR="005201A8" w:rsidRDefault="00000000">
      <w:pPr>
        <w:pStyle w:val="Heading1"/>
      </w:pPr>
      <w:r>
        <w:lastRenderedPageBreak/>
        <w:t>Ofsted Criteria Coverage: 99%</w:t>
      </w:r>
    </w:p>
    <w:p w14:paraId="7B3941F6" w14:textId="77777777" w:rsidR="005201A8" w:rsidRDefault="00000000">
      <w:r>
        <w:rPr>
          <w:b/>
        </w:rPr>
        <w:t xml:space="preserve">Coverage Rating Key: </w:t>
      </w:r>
      <w:r>
        <w:t>★ = Good coverage  |  ★★ = Major curriculum focus  |  ★★★ = Outstanding - entire lesson(s) dedicated</w:t>
      </w:r>
    </w:p>
    <w:p w14:paraId="5EA4618B" w14:textId="77777777" w:rsidR="005201A8" w:rsidRDefault="005201A8"/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5040"/>
        <w:gridCol w:w="5040"/>
      </w:tblGrid>
      <w:tr w:rsidR="005201A8" w14:paraId="2E31769F" w14:textId="77777777" w:rsidTr="005201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40" w:type="dxa"/>
          </w:tcPr>
          <w:p w14:paraId="633EEFFB" w14:textId="77777777" w:rsidR="005201A8" w:rsidRDefault="00000000">
            <w:r>
              <w:t>Ofsted Criterion</w:t>
            </w:r>
          </w:p>
        </w:tc>
        <w:tc>
          <w:tcPr>
            <w:tcW w:w="5040" w:type="dxa"/>
          </w:tcPr>
          <w:p w14:paraId="00894BE6" w14:textId="77777777" w:rsidR="005201A8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Coverage</w:t>
            </w:r>
          </w:p>
        </w:tc>
      </w:tr>
      <w:tr w:rsidR="005201A8" w14:paraId="48606C02" w14:textId="77777777" w:rsidTr="005201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40" w:type="dxa"/>
          </w:tcPr>
          <w:p w14:paraId="3AA070DA" w14:textId="77777777" w:rsidR="005201A8" w:rsidRDefault="00000000">
            <w:r>
              <w:t>Data Protection ★</w:t>
            </w:r>
          </w:p>
        </w:tc>
        <w:tc>
          <w:tcPr>
            <w:tcW w:w="5040" w:type="dxa"/>
          </w:tcPr>
          <w:p w14:paraId="38163E4A" w14:textId="77777777" w:rsidR="005201A8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Y7L5: Privacy risks, GDPR | Y8L5: Transparency &amp; rights | Y9: Data quality</w:t>
            </w:r>
          </w:p>
        </w:tc>
      </w:tr>
      <w:tr w:rsidR="005201A8" w14:paraId="4BAA4838" w14:textId="77777777" w:rsidTr="005201A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40" w:type="dxa"/>
          </w:tcPr>
          <w:p w14:paraId="361C5B60" w14:textId="77777777" w:rsidR="005201A8" w:rsidRDefault="00000000">
            <w:r>
              <w:t>Safeguarding ★</w:t>
            </w:r>
          </w:p>
        </w:tc>
        <w:tc>
          <w:tcPr>
            <w:tcW w:w="5040" w:type="dxa"/>
          </w:tcPr>
          <w:p w14:paraId="78EA32C2" w14:textId="77777777" w:rsidR="005201A8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Y7L5: Safety, reporting misuse | Y8L4: Academic integrity | Y9L5: Citizenship</w:t>
            </w:r>
          </w:p>
        </w:tc>
      </w:tr>
      <w:tr w:rsidR="005201A8" w14:paraId="6581041D" w14:textId="77777777" w:rsidTr="005201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40" w:type="dxa"/>
          </w:tcPr>
          <w:p w14:paraId="5EA15D0A" w14:textId="77777777" w:rsidR="005201A8" w:rsidRDefault="00000000">
            <w:r>
              <w:t>Bias &amp; Discrimination ★★★</w:t>
            </w:r>
          </w:p>
        </w:tc>
        <w:tc>
          <w:tcPr>
            <w:tcW w:w="5040" w:type="dxa"/>
          </w:tcPr>
          <w:p w14:paraId="6F7B3A85" w14:textId="77777777" w:rsidR="005201A8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Y7: Foundation | Y8L2: ENTIRE LESSON + hands-on | Y9: Data balancing</w:t>
            </w:r>
          </w:p>
        </w:tc>
      </w:tr>
      <w:tr w:rsidR="005201A8" w14:paraId="504E99D2" w14:textId="77777777" w:rsidTr="005201A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40" w:type="dxa"/>
          </w:tcPr>
          <w:p w14:paraId="2187B9DC" w14:textId="77777777" w:rsidR="005201A8" w:rsidRDefault="00000000">
            <w:r>
              <w:t>Sensible Decisions</w:t>
            </w:r>
          </w:p>
        </w:tc>
        <w:tc>
          <w:tcPr>
            <w:tcW w:w="5040" w:type="dxa"/>
          </w:tcPr>
          <w:p w14:paraId="6EF1E0EB" w14:textId="77777777" w:rsidR="005201A8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Y7L4: Human agency | Y8L3: Ethical framework | Y9: Problem scoping</w:t>
            </w:r>
          </w:p>
        </w:tc>
      </w:tr>
      <w:tr w:rsidR="005201A8" w14:paraId="7181D971" w14:textId="77777777" w:rsidTr="005201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40" w:type="dxa"/>
          </w:tcPr>
          <w:p w14:paraId="726FF044" w14:textId="77777777" w:rsidR="005201A8" w:rsidRDefault="00000000">
            <w:r>
              <w:t>Student Voice ★★</w:t>
            </w:r>
          </w:p>
        </w:tc>
        <w:tc>
          <w:tcPr>
            <w:tcW w:w="5040" w:type="dxa"/>
          </w:tcPr>
          <w:p w14:paraId="4B615EE2" w14:textId="77777777" w:rsidR="005201A8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Y9L5: How students contribute to school AI policy decisions</w:t>
            </w:r>
          </w:p>
        </w:tc>
      </w:tr>
    </w:tbl>
    <w:p w14:paraId="1D7FBFFC" w14:textId="77777777" w:rsidR="005201A8" w:rsidRDefault="005201A8"/>
    <w:p w14:paraId="48F4EACE" w14:textId="77777777" w:rsidR="005201A8" w:rsidRDefault="00000000">
      <w:pPr>
        <w:pStyle w:val="Heading1"/>
      </w:pPr>
      <w:r>
        <w:t>Key Features</w:t>
      </w:r>
    </w:p>
    <w:p w14:paraId="76E0CCE1" w14:textId="77777777" w:rsidR="005201A8" w:rsidRDefault="00000000">
      <w:r>
        <w:rPr>
          <w:b/>
        </w:rPr>
        <w:t xml:space="preserve">Hands-on: </w:t>
      </w:r>
      <w:r>
        <w:t xml:space="preserve">Teachable Machine, unplugged activities, real-world scenarios | </w:t>
      </w:r>
      <w:r>
        <w:rPr>
          <w:b/>
        </w:rPr>
        <w:t xml:space="preserve">Inclusive: </w:t>
      </w:r>
      <w:r>
        <w:t xml:space="preserve">Accessibility focus, glossaries, differentiation | </w:t>
      </w:r>
      <w:r>
        <w:rPr>
          <w:b/>
        </w:rPr>
        <w:t xml:space="preserve">Assessment: </w:t>
      </w:r>
      <w:r>
        <w:t xml:space="preserve">Self-assessment, corrections, improvement planning | </w:t>
      </w:r>
      <w:r>
        <w:rPr>
          <w:b/>
        </w:rPr>
        <w:t xml:space="preserve">Evidence: </w:t>
      </w:r>
      <w:r>
        <w:t>Student work, homework, assessments for Ofsted</w:t>
      </w:r>
    </w:p>
    <w:p w14:paraId="2920D118" w14:textId="77777777" w:rsidR="005201A8" w:rsidRDefault="005201A8"/>
    <w:p w14:paraId="6B025B36" w14:textId="77777777" w:rsidR="005201A8" w:rsidRDefault="00000000">
      <w:pPr>
        <w:jc w:val="center"/>
      </w:pPr>
      <w:r>
        <w:t>For teaching resources, schemes of work, and full lesson materials, see KS3 AI Curriculum package.</w:t>
      </w:r>
    </w:p>
    <w:sectPr w:rsidR="005201A8" w:rsidSect="00034616">
      <w:headerReference w:type="even" r:id="rId8"/>
      <w:headerReference w:type="default" r:id="rId9"/>
      <w:headerReference w:type="first" r:id="rId10"/>
      <w:pgSz w:w="12240" w:h="15840"/>
      <w:pgMar w:top="720" w:right="1080" w:bottom="72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79445" w14:textId="77777777" w:rsidR="000F0871" w:rsidRDefault="000F0871" w:rsidP="00187684">
      <w:pPr>
        <w:spacing w:after="0" w:line="240" w:lineRule="auto"/>
      </w:pPr>
      <w:r>
        <w:separator/>
      </w:r>
    </w:p>
  </w:endnote>
  <w:endnote w:type="continuationSeparator" w:id="0">
    <w:p w14:paraId="153AE6F6" w14:textId="77777777" w:rsidR="000F0871" w:rsidRDefault="000F0871" w:rsidP="001876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672F1" w14:textId="77777777" w:rsidR="000F0871" w:rsidRDefault="000F0871" w:rsidP="00187684">
      <w:pPr>
        <w:spacing w:after="0" w:line="240" w:lineRule="auto"/>
      </w:pPr>
      <w:r>
        <w:separator/>
      </w:r>
    </w:p>
  </w:footnote>
  <w:footnote w:type="continuationSeparator" w:id="0">
    <w:p w14:paraId="38F06723" w14:textId="77777777" w:rsidR="000F0871" w:rsidRDefault="000F0871" w:rsidP="001876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BB4C8" w14:textId="09C3E23D" w:rsidR="00187684" w:rsidRDefault="00187684">
    <w:pPr>
      <w:pStyle w:val="Header"/>
    </w:pPr>
    <w:r>
      <w:rPr>
        <w:noProof/>
      </w:rPr>
      <w:pict w14:anchorId="524DB27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116751" o:spid="_x0000_s1026" type="#_x0000_t136" style="position:absolute;margin-left:0;margin-top:0;width:615.8pt;height:94.7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mbria&quot;;font-size:1pt" string="Meta Pedagogy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99C05" w14:textId="375C0309" w:rsidR="00187684" w:rsidRDefault="00187684">
    <w:pPr>
      <w:pStyle w:val="Header"/>
    </w:pPr>
    <w:r>
      <w:rPr>
        <w:noProof/>
      </w:rPr>
      <w:drawing>
        <wp:anchor distT="0" distB="0" distL="114300" distR="114300" simplePos="0" relativeHeight="251664384" behindDoc="0" locked="0" layoutInCell="1" allowOverlap="1" wp14:anchorId="5FED2E89" wp14:editId="1A151AB9">
          <wp:simplePos x="0" y="0"/>
          <wp:positionH relativeFrom="column">
            <wp:posOffset>-590550</wp:posOffset>
          </wp:positionH>
          <wp:positionV relativeFrom="paragraph">
            <wp:posOffset>-381000</wp:posOffset>
          </wp:positionV>
          <wp:extent cx="971550" cy="971550"/>
          <wp:effectExtent l="0" t="0" r="0" b="0"/>
          <wp:wrapThrough wrapText="bothSides">
            <wp:wrapPolygon edited="0">
              <wp:start x="0" y="0"/>
              <wp:lineTo x="0" y="21176"/>
              <wp:lineTo x="21176" y="21176"/>
              <wp:lineTo x="21176" y="0"/>
              <wp:lineTo x="0" y="0"/>
            </wp:wrapPolygon>
          </wp:wrapThrough>
          <wp:docPr id="197919869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9198697" name="Picture 197919869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1550" cy="9715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pict w14:anchorId="7BBC9FC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116752" o:spid="_x0000_s1027" type="#_x0000_t136" style="position:absolute;margin-left:0;margin-top:0;width:615.8pt;height:94.7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mbria&quot;;font-size:1pt" string="Meta Pedagogy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FB46E" w14:textId="7550EE18" w:rsidR="00187684" w:rsidRDefault="00187684">
    <w:pPr>
      <w:pStyle w:val="Header"/>
    </w:pPr>
    <w:r>
      <w:rPr>
        <w:noProof/>
      </w:rPr>
      <w:pict w14:anchorId="06AEA73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116750" o:spid="_x0000_s1025" type="#_x0000_t136" style="position:absolute;margin-left:0;margin-top:0;width:615.8pt;height:94.7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mbria&quot;;font-size:1pt" string="Meta Pedagogy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62611827">
    <w:abstractNumId w:val="8"/>
  </w:num>
  <w:num w:numId="2" w16cid:durableId="801315295">
    <w:abstractNumId w:val="6"/>
  </w:num>
  <w:num w:numId="3" w16cid:durableId="1899247601">
    <w:abstractNumId w:val="5"/>
  </w:num>
  <w:num w:numId="4" w16cid:durableId="1777753145">
    <w:abstractNumId w:val="4"/>
  </w:num>
  <w:num w:numId="5" w16cid:durableId="656961606">
    <w:abstractNumId w:val="7"/>
  </w:num>
  <w:num w:numId="6" w16cid:durableId="1753695221">
    <w:abstractNumId w:val="3"/>
  </w:num>
  <w:num w:numId="7" w16cid:durableId="599216349">
    <w:abstractNumId w:val="2"/>
  </w:num>
  <w:num w:numId="8" w16cid:durableId="1804620390">
    <w:abstractNumId w:val="1"/>
  </w:num>
  <w:num w:numId="9" w16cid:durableId="19353548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F0871"/>
    <w:rsid w:val="0015074B"/>
    <w:rsid w:val="00187684"/>
    <w:rsid w:val="001B4B81"/>
    <w:rsid w:val="0029639D"/>
    <w:rsid w:val="00326F90"/>
    <w:rsid w:val="005201A8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2A6100C"/>
  <w14:defaultImageDpi w14:val="300"/>
  <w15:docId w15:val="{354BE72C-9720-46EA-8CD7-1FF7568EB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Chris Calder</cp:lastModifiedBy>
  <cp:revision>3</cp:revision>
  <dcterms:created xsi:type="dcterms:W3CDTF">2013-12-23T23:15:00Z</dcterms:created>
  <dcterms:modified xsi:type="dcterms:W3CDTF">2025-12-31T19:43:00Z</dcterms:modified>
  <cp:category/>
</cp:coreProperties>
</file>